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图纸管理台账</w:t>
      </w:r>
    </w:p>
    <w:p>
      <w:r>
        <w:t>记录编号：FM-113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图纸编号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图纸名称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版本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发放部门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发放数量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表单编号：FM-113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